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285684" name="e2c3cf90-17bc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210196" name="e2c3cf90-17bc-11f1-8b59-93a11761724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09428" name="84531050-17bd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0921" name="84531050-17bd-11f1-8b59-93a11761724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wilenbachstrasse 11, winkel</w:t>
          </w:r>
        </w:p>
        <w:p>
          <w:pPr>
            <w:spacing w:before="0" w:after="0"/>
          </w:pPr>
          <w:r>
            <w:t>760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